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8397660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0138337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6380837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329345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7284015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760395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4546929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9637724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7686906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257183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7896617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535782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5060269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063999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0204566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1462705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